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ATS డెమో – 30 ముఖ్యమైన ప్రశ్నలు (తెలుగు)</w:t>
      </w:r>
    </w:p>
    <w:p>
      <w:r>
        <w:t>1. Resume upload అయిన తర్వాత searchable candidate గా ఎలా మారుతుంది – live చూపిస్తారా?</w:t>
      </w:r>
    </w:p>
    <w:p>
      <w:r>
        <w:t>2. మీ resume parsing accuracy ఎంత శాతం?</w:t>
      </w:r>
    </w:p>
    <w:p>
      <w:r>
        <w:t>3. Duplicate resumes వస్తే system ఎలా handle చేస్తుంది?</w:t>
      </w:r>
    </w:p>
    <w:p>
      <w:r>
        <w:t>4. Candidate submit చేయడానికి ఎన్ని clicks పడతాయి?</w:t>
      </w:r>
    </w:p>
    <w:p>
      <w:r>
        <w:t>5. Skills + Location + Experience ఒకేసారి search చేయగలమా?</w:t>
      </w:r>
    </w:p>
    <w:p>
      <w:r>
        <w:t>6. Recruiter login అయిన వెంటనే ఏమి కనిపిస్తుంది?</w:t>
      </w:r>
    </w:p>
    <w:p>
      <w:r>
        <w:t>7. Recruiter కి assigned jobs అన్నీ ఒకే screen లో కనిపిస్తాయా?</w:t>
      </w:r>
    </w:p>
    <w:p>
      <w:r>
        <w:t>8. కొత్త recruiter productive అవ్వడానికి ఎంత time పడుతుంది?</w:t>
      </w:r>
    </w:p>
    <w:p>
      <w:r>
        <w:t>9. Daily submissions per recruiter చూపించగలరా?</w:t>
      </w:r>
    </w:p>
    <w:p>
      <w:r>
        <w:t>10. Recruiter leaderboard ఉందా?</w:t>
      </w:r>
    </w:p>
    <w:p>
      <w:r>
        <w:t>11. Inactive recruiters ని identify చేయగలమా?</w:t>
      </w:r>
    </w:p>
    <w:p>
      <w:r>
        <w:t>12. Upload vs Submission ratio per recruiter చూడగలమా?</w:t>
      </w:r>
    </w:p>
    <w:p>
      <w:r>
        <w:t>13. Client-wise recruiter performance track చేయగలమా?</w:t>
      </w:r>
    </w:p>
    <w:p>
      <w:r>
        <w:t>14. Recruiter resign అయితే అతని candidates/jobs ఎలా reassign అవుతాయి?</w:t>
      </w:r>
    </w:p>
    <w:p>
      <w:r>
        <w:t>15. Current pipeline నుంచి expected revenue చూపించగలరా?</w:t>
      </w:r>
    </w:p>
    <w:p>
      <w:r>
        <w:t>16. Aging requirements (ఎన్ని రోజులు pending లో ఉన్నాయి) చూడగలమా?</w:t>
      </w:r>
    </w:p>
    <w:p>
      <w:r>
        <w:t>17. Client-wise revenue కనిపిస్తుందా?</w:t>
      </w:r>
    </w:p>
    <w:p>
      <w:r>
        <w:t>18. Recruiter contribution to revenue చూపిస్తుందా?</w:t>
      </w:r>
    </w:p>
    <w:p>
      <w:r>
        <w:t>19. ఒకే dashboard నుంచే staffing business run చేయగలనా?</w:t>
      </w:r>
    </w:p>
    <w:p>
      <w:r>
        <w:t>20. ఇవన్నీ mobile లో కూడా చూడగలనా?</w:t>
      </w:r>
    </w:p>
    <w:p>
      <w:r>
        <w:t>21. Account Managers వాళ్ల clients మాత్రమే చూడగలరా?</w:t>
      </w:r>
    </w:p>
    <w:p>
      <w:r>
        <w:t>22. Client feedback delay track చేయగలమా?</w:t>
      </w:r>
    </w:p>
    <w:p>
      <w:r>
        <w:t>23. Built-in CRM ఉందా lead tracking కోసం?</w:t>
      </w:r>
    </w:p>
    <w:p>
      <w:r>
        <w:t>24. BD pipeline value + revenue forecast చూపిస్తుందా?</w:t>
      </w:r>
    </w:p>
    <w:p>
      <w:r>
        <w:t>25. ఇద్దరు clients same JD పంపితే system ఎలా handle చేస్తుంది?</w:t>
      </w:r>
    </w:p>
    <w:p>
      <w:r>
        <w:t>26. ముగ్గురు clients ఒకే candidate select చేస్తే ఏమవుతుంది?</w:t>
      </w:r>
    </w:p>
    <w:p>
      <w:r>
        <w:t>27. Double submission ముందు system alert ఇస్తుందా?</w:t>
      </w:r>
    </w:p>
    <w:p>
      <w:r>
        <w:t>28. Excel లేదా ఇంకో ATS నుంచి data migration ఎంత smooth గా జరుగుతుంది?</w:t>
      </w:r>
    </w:p>
    <w:p>
      <w:r>
        <w:t>29. మీ AI recruiters యొక్క ఏ daily task ని నిజంగా eliminate చేస్తుంది?</w:t>
      </w:r>
    </w:p>
    <w:p>
      <w:r>
        <w:t>30. మీ customers ఎక్కువగా complain చేసే biggest problem ఏమిటి?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